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2635275" name="019e3b2f-7747-7fbc-8c21-b772bc18b7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270261" name="019e3b2f-7747-7fbc-8c21-b772bc18b79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917470" name="019e3b42-aa1f-7153-836d-e69493e7a6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345805" name="019e3b42-aa1f-7153-836d-e69493e7a64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6797141" name="019e3b30-130e-7d8f-bfe8-4744117c48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660198" name="019e3b30-130e-7d8f-bfe8-4744117c48b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4281080" name="019e3ad2-0edd-7197-a5a8-e3e1db614a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578059" name="019e3ad2-0edd-7197-a5a8-e3e1db614a7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5813359" name="019e3ad3-7109-7f00-8446-14b595cc39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442302" name="019e3ad3-7109-7f00-8446-14b595cc39d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9185078" name="019e3ad7-d3d0-7dbf-ae61-6f18aaa75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059390" name="019e3ad7-d3d0-7dbf-ae61-6f18aaa7520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Fitnessstudio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3402217" name="019e3b07-2d5e-7c68-88b4-5d6d826fc3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681215" name="019e3b07-2d5e-7c68-88b4-5d6d826fc3c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Saunaraum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6237" name="019e3b16-db02-728d-9319-23bdfd6ab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415940" name="019e3b16-db02-728d-9319-23bdfd6abe4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1007676" name="019e3b18-e1ac-7abe-b18a-af37ea2805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281010" name="019e3b18-e1ac-7abe-b18a-af37ea28056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5594781" name="019e3b30-a688-7bf1-9124-44dc295e39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719060" name="019e3b30-a688-7bf1-9124-44dc295e396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407807" name="019e3b43-a5f9-7155-9f41-a74f74322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599063" name="019e3b43-a5f9-7155-9f41-a74f743229a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5813283" name="019e3b48-b44a-76d9-8ef9-298e45834b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345795" name="019e3b48-b44a-76d9-8ef9-298e45834be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8641091" name="019e3b51-958b-79f5-b30b-7bea70b669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592439" name="019e3b51-958b-79f5-b30b-7bea70b6693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Fitnessstudio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2657340" name="019e3b0a-c00d-78c1-96a8-c31a6bd5ee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68163" name="019e3b0a-c00d-78c1-96a8-c31a6bd5ee7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5263115" name="019e3b31-131a-7a73-b4c0-35f8cacf2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006101" name="019e3b31-131a-7a73-b4c0-35f8cacf275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433345" name="019e3b44-3417-738b-90bf-18c9b5f6f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248518" name="019e3b44-3417-738b-90bf-18c9b5f6f42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7366507" name="019e3b49-8746-772b-9cdd-fe97ab9690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053379" name="019e3b49-8746-772b-9cdd-fe97ab96902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4321252" name="019e3b52-55d8-7ecc-ac30-6ee0f3d6c4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599520" name="019e3b52-55d8-7ecc-ac30-6ee0f3d6c4d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9529788" name="019e3b03-ea11-7015-9c40-6cfe3adf4c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547280" name="019e3b03-ea11-7015-9c40-6cfe3adf4c5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7625460" name="019e3b10-d074-7abc-8808-6e5bf0bcc1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162506" name="019e3b10-d074-7abc-8808-6e5bf0bcc10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5634680" name="019e3b12-4821-70b0-8d09-b716c5a513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422751" name="019e3b12-4821-70b0-8d09-b716c5a5131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4658768" name="019e3b14-28a8-77dd-ba2a-9fada2edbb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885283" name="019e3b14-28a8-77dd-ba2a-9fada2edbb0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Ekektroheizung </w:t>
            </w:r>
          </w:p>
        </w:tc>
        <w:tc>
          <w:p>
            <w:pPr>
              <w:spacing w:before="0" w:after="0" w:line="240" w:lineRule="auto"/>
            </w:pPr>
            <w:r>
              <w:t>Elektroheizung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9930937" name="019e3b1a-2a47-7295-ac25-8e9c07d9f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995923" name="019e3b1a-2a47-7295-ac25-8e9c07d9f86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Holzheizung </w:t>
            </w:r>
          </w:p>
        </w:tc>
        <w:tc>
          <w:p>
            <w:pPr>
              <w:spacing w:before="0" w:after="0" w:line="240" w:lineRule="auto"/>
            </w:pPr>
            <w:r>
              <w:t>Holzheizung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3166374" name="019e3b1b-e284-7bf1-92d1-35aa00d394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63857" name="019e3b1b-e284-7bf1-92d1-35aa00d3944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1198793" name="019e3b20-9380-73ce-8524-d85fd8566c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62054" name="019e3b20-9380-73ce-8524-d85fd8566cb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9587559" name="019e3b34-849e-7b22-a243-e059a2308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053221" name="019e3b34-849e-7b22-a243-e059a230801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3401573" name="019e3b45-7829-75b7-8c3a-f0d3242313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443481" name="019e3b45-7829-75b7-8c3a-f0d3242313c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894729" name="019e3b52-f2c7-7811-afdb-cb32ad8013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256925" name="019e3b52-f2c7-7811-afdb-cb32ad8013ca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8209555" name="019e3b53-f9a8-785f-86f6-154fe8167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540678" name="019e3b53-f9a8-785f-86f6-154fe816779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Igelweg 11, 5036 Oberentfelden</w:t>
          </w:r>
        </w:p>
        <w:p>
          <w:pPr>
            <w:spacing w:before="0" w:after="0"/>
          </w:pPr>
          <w:r>
            <w:t>DN 913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